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55793535" name="019f4bbe-bb5c-7cd3-bb86-a1886af09fb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3647841" name="019f4bbe-bb5c-7cd3-bb86-a1886af09fb9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Wohnzimner / Schlafzimmer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53801198" name="019f4bee-e1e6-7f4a-a6b8-c08ca347768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9073183" name="019f4bee-e1e6-7f4a-a6b8-c08ca347768e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10911937" name="019f4beb-5fe0-74ff-9db0-2a285bc91fd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4402074" name="019f4beb-5fe0-74ff-9db0-2a285bc91fd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/ 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</w:tc>
        <w:tc>
          <w:p>
            <w:pPr>
              <w:spacing w:before="0" w:after="0" w:line="240" w:lineRule="auto"/>
            </w:pPr>
            <w:r>
              <w:t>Wand / 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26970857" name="019f4bf0-b288-7d6a-a6fe-def5a921b99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3374613" name="019f4bf0-b288-7d6a-a6fe-def5a921b99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Sitzplatz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39964474" name="019f4bf4-8c8e-795c-badf-4d61ddf04ea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7008960" name="019f4bf4-8c8e-795c-badf-4d61ddf04eaa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45663127" name="019f4bff-33ec-7d91-bb52-eb850f760ec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6721831" name="019f4bff-33ec-7d91-bb52-eb850f760ec7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37241965" name="019f4bfa-0359-709a-9ea6-2c17e25b58b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4999229" name="019f4bfa-0359-709a-9ea6-2c17e25b58b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78474506" name="019f4bfe-7f45-7ff3-bfea-2f00b2029a1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1842496" name="019f4bfe-7f45-7ff3-bfea-2f00b2029a1d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9958636" name="019f4bfa-dff3-797b-b8f0-bdf01c38234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2610495" name="019f4bfa-dff3-797b-b8f0-bdf01c382341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78916557" name="019f4bfb-84fc-75e1-a876-fa6892d9de1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9907010" name="019f4bfb-84fc-75e1-a876-fa6892d9de17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Treppenhaus / Dachzimmer </w:t>
            </w:r>
          </w:p>
          <w:p>
            <w:pPr>
              <w:spacing w:before="0" w:after="0" w:line="240" w:lineRule="auto"/>
            </w:pPr>
            <w:r>
              <w:t>EG- DG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64669653" name="019f4c02-0919-7c40-af54-5e464f6f78d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4716323" name="019f4c02-0919-7c40-af54-5e464f6f78df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Estrich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07099374" name="019f4c04-323b-7a25-bec8-4bafe173ebe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8383942" name="019f4c04-323b-7a25-bec8-4bafe173ebe1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Keller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</w:tc>
        <w:tc>
          <w:p>
            <w:pPr>
              <w:spacing w:before="0" w:after="0" w:line="240" w:lineRule="auto"/>
            </w:pPr>
            <w:r>
              <w:t>Wand / 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31357930" name="019f4c0b-a509-7e27-93ee-e307659d28a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5838991" name="019f4c0b-a509-7e27-93ee-e307659d28a7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Müliweiher Neuheim</w:t>
          </w:r>
        </w:p>
        <w:p>
          <w:pPr>
            <w:spacing w:before="0" w:after="0"/>
          </w:pPr>
          <w:r>
            <w:t>1049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footer.xml" Type="http://schemas.openxmlformats.org/officeDocument/2006/relationships/footer" Id="rId17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